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5ACA8" w14:textId="3F468EF6" w:rsidR="00DA509A" w:rsidRPr="007E1FF1" w:rsidRDefault="000B4C54" w:rsidP="000B4C54">
      <w:pPr>
        <w:pageBreakBefore/>
        <w:tabs>
          <w:tab w:val="right" w:pos="9070"/>
        </w:tabs>
        <w:rPr>
          <w:b/>
          <w:bCs/>
          <w:sz w:val="20"/>
          <w:szCs w:val="20"/>
        </w:rPr>
      </w:pPr>
      <w:r w:rsidRPr="00071C8F">
        <w:rPr>
          <w:sz w:val="20"/>
          <w:szCs w:val="20"/>
        </w:rPr>
        <w:tab/>
        <w:t xml:space="preserve"> </w:t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7E1FF1" w:rsidRPr="007E1FF1">
        <w:rPr>
          <w:b/>
          <w:bCs/>
          <w:sz w:val="22"/>
          <w:szCs w:val="20"/>
        </w:rPr>
        <w:t xml:space="preserve">Załącznik nr </w:t>
      </w:r>
      <w:r w:rsidR="004F4BE6">
        <w:rPr>
          <w:b/>
          <w:bCs/>
          <w:sz w:val="22"/>
          <w:szCs w:val="20"/>
        </w:rPr>
        <w:t>4</w:t>
      </w:r>
      <w:r w:rsidR="007E1FF1" w:rsidRPr="007E1FF1">
        <w:rPr>
          <w:b/>
          <w:bCs/>
          <w:sz w:val="22"/>
          <w:szCs w:val="20"/>
        </w:rPr>
        <w:t xml:space="preserve"> do SWZ</w:t>
      </w:r>
    </w:p>
    <w:p w14:paraId="0E4D874B" w14:textId="77777777" w:rsidR="00DA509A" w:rsidRPr="00071C8F" w:rsidRDefault="00DA509A" w:rsidP="00DA509A">
      <w:pPr>
        <w:tabs>
          <w:tab w:val="left" w:pos="1140"/>
        </w:tabs>
        <w:rPr>
          <w:b/>
          <w:sz w:val="20"/>
          <w:szCs w:val="20"/>
        </w:rPr>
      </w:pPr>
      <w:r w:rsidRPr="00071C8F">
        <w:rPr>
          <w:b/>
          <w:sz w:val="20"/>
          <w:szCs w:val="20"/>
        </w:rPr>
        <w:tab/>
      </w:r>
    </w:p>
    <w:p w14:paraId="4F4C0F0D" w14:textId="45C9411B" w:rsidR="009E1C8A" w:rsidRPr="00071C8F" w:rsidRDefault="009B4F3E" w:rsidP="009B4F3E">
      <w:pPr>
        <w:spacing w:before="120"/>
        <w:rPr>
          <w:sz w:val="20"/>
          <w:szCs w:val="20"/>
        </w:rPr>
      </w:pPr>
      <w:r w:rsidRPr="00071C8F">
        <w:rPr>
          <w:sz w:val="20"/>
          <w:szCs w:val="20"/>
        </w:rPr>
        <w:t xml:space="preserve">         </w:t>
      </w:r>
      <w:r w:rsidR="009E1C8A" w:rsidRPr="00071C8F">
        <w:rPr>
          <w:sz w:val="20"/>
          <w:szCs w:val="20"/>
        </w:rPr>
        <w:t>...................................................................................</w:t>
      </w:r>
      <w:r w:rsidR="009E1C8A" w:rsidRPr="00071C8F">
        <w:rPr>
          <w:sz w:val="20"/>
          <w:szCs w:val="20"/>
        </w:rPr>
        <w:tab/>
        <w:t xml:space="preserve">      </w:t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EC6B7B" w:rsidRPr="00071C8F">
        <w:rPr>
          <w:sz w:val="20"/>
          <w:szCs w:val="20"/>
        </w:rPr>
        <w:tab/>
      </w:r>
      <w:r w:rsidR="009E1C8A" w:rsidRPr="00071C8F">
        <w:rPr>
          <w:sz w:val="20"/>
          <w:szCs w:val="20"/>
        </w:rPr>
        <w:t>..................................., d</w:t>
      </w:r>
      <w:r w:rsidR="00DE17BF" w:rsidRPr="00071C8F">
        <w:rPr>
          <w:sz w:val="20"/>
          <w:szCs w:val="20"/>
        </w:rPr>
        <w:t>nia ....................... 20</w:t>
      </w:r>
      <w:r w:rsidR="00C83B2C" w:rsidRPr="00071C8F">
        <w:rPr>
          <w:sz w:val="20"/>
          <w:szCs w:val="20"/>
        </w:rPr>
        <w:t>2</w:t>
      </w:r>
      <w:r w:rsidR="004F4BE6">
        <w:rPr>
          <w:sz w:val="20"/>
          <w:szCs w:val="20"/>
        </w:rPr>
        <w:t>6</w:t>
      </w:r>
      <w:r w:rsidR="009E1C8A" w:rsidRPr="00071C8F">
        <w:rPr>
          <w:sz w:val="20"/>
          <w:szCs w:val="20"/>
        </w:rPr>
        <w:t xml:space="preserve"> r.</w:t>
      </w:r>
    </w:p>
    <w:p w14:paraId="33EA5884" w14:textId="77777777" w:rsidR="009E1C8A" w:rsidRPr="00071C8F" w:rsidRDefault="009E1C8A" w:rsidP="009E1C8A">
      <w:pPr>
        <w:ind w:right="39"/>
        <w:rPr>
          <w:rFonts w:eastAsia="Batang"/>
          <w:i/>
          <w:sz w:val="20"/>
          <w:szCs w:val="20"/>
        </w:rPr>
      </w:pPr>
      <w:r w:rsidRPr="00071C8F">
        <w:rPr>
          <w:sz w:val="20"/>
          <w:szCs w:val="20"/>
        </w:rPr>
        <w:tab/>
      </w:r>
      <w:r w:rsidRPr="00071C8F">
        <w:rPr>
          <w:rFonts w:eastAsia="Batang"/>
          <w:i/>
          <w:sz w:val="20"/>
          <w:szCs w:val="20"/>
        </w:rPr>
        <w:t xml:space="preserve">  (Nazwa i adres Wykonawcy)</w:t>
      </w:r>
    </w:p>
    <w:p w14:paraId="40527DEB" w14:textId="77777777" w:rsidR="00DA509A" w:rsidRPr="00071C8F" w:rsidRDefault="00DA509A" w:rsidP="00DA509A">
      <w:pPr>
        <w:rPr>
          <w:sz w:val="20"/>
          <w:szCs w:val="20"/>
        </w:rPr>
      </w:pPr>
    </w:p>
    <w:p w14:paraId="37B58287" w14:textId="77777777" w:rsidR="009E1C8A" w:rsidRPr="00071C8F" w:rsidRDefault="009E1C8A" w:rsidP="00DA509A">
      <w:pPr>
        <w:rPr>
          <w:sz w:val="20"/>
          <w:szCs w:val="20"/>
        </w:rPr>
      </w:pPr>
    </w:p>
    <w:p w14:paraId="495D4CEF" w14:textId="2A4C0C85" w:rsidR="00EC6B7B" w:rsidRPr="00071C8F" w:rsidRDefault="00EC6B7B" w:rsidP="009B4F3E">
      <w:pPr>
        <w:spacing w:after="240" w:line="276" w:lineRule="auto"/>
        <w:contextualSpacing/>
        <w:jc w:val="center"/>
        <w:rPr>
          <w:b/>
        </w:rPr>
      </w:pPr>
      <w:r w:rsidRPr="00071C8F">
        <w:rPr>
          <w:b/>
        </w:rPr>
        <w:t xml:space="preserve">WYKAZ </w:t>
      </w:r>
      <w:r w:rsidR="004F4BE6">
        <w:rPr>
          <w:b/>
        </w:rPr>
        <w:t>USŁUG</w:t>
      </w:r>
    </w:p>
    <w:p w14:paraId="1B5D4923" w14:textId="646F6F52" w:rsidR="00224543" w:rsidRPr="00071C8F" w:rsidRDefault="00EC6B7B" w:rsidP="00224543">
      <w:pPr>
        <w:ind w:left="426"/>
        <w:rPr>
          <w:sz w:val="20"/>
          <w:szCs w:val="20"/>
        </w:rPr>
      </w:pPr>
      <w:r w:rsidRPr="00071C8F">
        <w:rPr>
          <w:sz w:val="20"/>
          <w:szCs w:val="20"/>
        </w:rPr>
        <w:t xml:space="preserve">Składany do </w:t>
      </w:r>
      <w:r w:rsidR="009B4F3E" w:rsidRPr="00071C8F">
        <w:rPr>
          <w:sz w:val="20"/>
          <w:szCs w:val="20"/>
        </w:rPr>
        <w:t xml:space="preserve">zadania </w:t>
      </w:r>
      <w:r w:rsidR="00934FEA" w:rsidRPr="00071C8F">
        <w:rPr>
          <w:b/>
          <w:smallCaps/>
        </w:rPr>
        <w:t xml:space="preserve"> </w:t>
      </w:r>
      <w:r w:rsidR="00377E28" w:rsidRPr="00071C8F">
        <w:rPr>
          <w:b/>
          <w:smallCaps/>
        </w:rPr>
        <w:t>:</w:t>
      </w:r>
      <w:r w:rsidR="00B25215" w:rsidRPr="00071C8F">
        <w:rPr>
          <w:b/>
          <w:bCs/>
          <w:sz w:val="22"/>
          <w:szCs w:val="22"/>
        </w:rPr>
        <w:t xml:space="preserve"> </w:t>
      </w:r>
      <w:r w:rsidR="00A335F1">
        <w:rPr>
          <w:b/>
          <w:bCs/>
          <w:sz w:val="22"/>
          <w:szCs w:val="22"/>
        </w:rPr>
        <w:t>„</w:t>
      </w:r>
      <w:r w:rsidR="004F4BE6" w:rsidRPr="004F4BE6">
        <w:rPr>
          <w:b/>
          <w:bCs/>
          <w:sz w:val="22"/>
          <w:szCs w:val="22"/>
        </w:rPr>
        <w:t>Opracowanie miejscowych planów zagospodarowania przestrzennego dla Gminy Szczerców</w:t>
      </w:r>
      <w:r w:rsidR="00A335F1">
        <w:rPr>
          <w:b/>
          <w:bCs/>
          <w:sz w:val="22"/>
          <w:szCs w:val="22"/>
        </w:rPr>
        <w:t>”</w:t>
      </w:r>
    </w:p>
    <w:p w14:paraId="64CB9529" w14:textId="77777777" w:rsidR="009D5EEE" w:rsidRPr="00071C8F" w:rsidRDefault="009D5EEE" w:rsidP="00224543">
      <w:pPr>
        <w:rPr>
          <w:bCs/>
          <w:sz w:val="20"/>
          <w:szCs w:val="20"/>
        </w:rPr>
      </w:pPr>
    </w:p>
    <w:p w14:paraId="712630BD" w14:textId="77777777" w:rsidR="00454238" w:rsidRPr="00071C8F" w:rsidRDefault="00454238" w:rsidP="00407746">
      <w:pPr>
        <w:rPr>
          <w:b/>
          <w:bCs/>
          <w:sz w:val="20"/>
          <w:szCs w:val="20"/>
        </w:rPr>
      </w:pPr>
    </w:p>
    <w:p w14:paraId="6128C39C" w14:textId="77777777" w:rsidR="00DA509A" w:rsidRPr="00071C8F" w:rsidRDefault="00DA509A" w:rsidP="00EC6B7B">
      <w:pPr>
        <w:jc w:val="center"/>
        <w:rPr>
          <w:sz w:val="20"/>
          <w:szCs w:val="20"/>
        </w:rPr>
      </w:pPr>
      <w:r w:rsidRPr="00071C8F">
        <w:rPr>
          <w:b/>
          <w:sz w:val="20"/>
          <w:szCs w:val="20"/>
        </w:rPr>
        <w:t>OŚWIADCZAM(Y), ŻE</w:t>
      </w:r>
    </w:p>
    <w:p w14:paraId="73E528BC" w14:textId="051AED78" w:rsidR="00DA509A" w:rsidRPr="00071C8F" w:rsidRDefault="00DA509A" w:rsidP="00DA509A">
      <w:pPr>
        <w:jc w:val="both"/>
        <w:rPr>
          <w:sz w:val="20"/>
          <w:szCs w:val="20"/>
        </w:rPr>
      </w:pPr>
      <w:r w:rsidRPr="00071C8F">
        <w:rPr>
          <w:sz w:val="20"/>
          <w:szCs w:val="20"/>
        </w:rPr>
        <w:t xml:space="preserve">wykonałem(wykonaliśmy) następujące </w:t>
      </w:r>
      <w:r w:rsidR="004F4BE6">
        <w:rPr>
          <w:sz w:val="20"/>
          <w:szCs w:val="20"/>
        </w:rPr>
        <w:t>usługi</w:t>
      </w:r>
      <w:r w:rsidRPr="00071C8F">
        <w:rPr>
          <w:sz w:val="20"/>
          <w:szCs w:val="20"/>
        </w:rPr>
        <w:t>:</w:t>
      </w:r>
    </w:p>
    <w:tbl>
      <w:tblPr>
        <w:tblW w:w="1390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"/>
        <w:gridCol w:w="3402"/>
        <w:gridCol w:w="1984"/>
        <w:gridCol w:w="2127"/>
        <w:gridCol w:w="2693"/>
        <w:gridCol w:w="3180"/>
      </w:tblGrid>
      <w:tr w:rsidR="00EC6B7B" w:rsidRPr="00071C8F" w14:paraId="582C9A78" w14:textId="77777777" w:rsidTr="00A37416">
        <w:trPr>
          <w:cantSplit/>
          <w:trHeight w:hRule="exact" w:val="1701"/>
          <w:jc w:val="center"/>
        </w:trPr>
        <w:tc>
          <w:tcPr>
            <w:tcW w:w="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58B82C" w14:textId="77777777" w:rsidR="00EC6B7B" w:rsidRPr="00071C8F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9E3DD6" w14:textId="78524432" w:rsidR="00DE56C1" w:rsidRPr="00071C8F" w:rsidRDefault="00DE56C1" w:rsidP="00DE56C1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 xml:space="preserve">Przedmiot </w:t>
            </w:r>
            <w:r w:rsidR="004F4BE6">
              <w:rPr>
                <w:b/>
                <w:spacing w:val="4"/>
                <w:sz w:val="20"/>
                <w:szCs w:val="20"/>
              </w:rPr>
              <w:t>usług</w:t>
            </w:r>
            <w:r w:rsidR="00A37416" w:rsidRPr="00071C8F">
              <w:rPr>
                <w:b/>
                <w:spacing w:val="4"/>
                <w:sz w:val="20"/>
                <w:szCs w:val="20"/>
              </w:rPr>
              <w:t>- nazwa zamówienia, miejsce realizacji</w:t>
            </w:r>
          </w:p>
          <w:p w14:paraId="20B70A05" w14:textId="77777777" w:rsidR="00EC6B7B" w:rsidRPr="00071C8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081C0A" w14:textId="22D74A17" w:rsidR="00EC6B7B" w:rsidRPr="00071C8F" w:rsidRDefault="00DE56C1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>W</w:t>
            </w:r>
            <w:r w:rsidR="00EC6B7B" w:rsidRPr="00071C8F">
              <w:rPr>
                <w:b/>
                <w:spacing w:val="4"/>
                <w:sz w:val="20"/>
                <w:szCs w:val="20"/>
              </w:rPr>
              <w:t>art</w:t>
            </w:r>
            <w:r w:rsidR="002659C2" w:rsidRPr="00071C8F">
              <w:rPr>
                <w:b/>
                <w:spacing w:val="4"/>
                <w:sz w:val="20"/>
                <w:szCs w:val="20"/>
              </w:rPr>
              <w:t xml:space="preserve">ość  brutto </w:t>
            </w:r>
            <w:r w:rsidR="004F4BE6">
              <w:rPr>
                <w:b/>
                <w:spacing w:val="4"/>
                <w:sz w:val="20"/>
                <w:szCs w:val="20"/>
              </w:rPr>
              <w:t>usługi</w:t>
            </w:r>
            <w:r w:rsidRPr="00071C8F">
              <w:rPr>
                <w:b/>
                <w:spacing w:val="4"/>
                <w:sz w:val="20"/>
                <w:szCs w:val="20"/>
              </w:rPr>
              <w:t xml:space="preserve"> </w:t>
            </w:r>
            <w:r w:rsidR="002659C2" w:rsidRPr="00071C8F">
              <w:rPr>
                <w:b/>
                <w:spacing w:val="4"/>
                <w:sz w:val="20"/>
                <w:szCs w:val="20"/>
              </w:rPr>
              <w:t>w PLN</w:t>
            </w:r>
          </w:p>
          <w:p w14:paraId="37286448" w14:textId="77777777" w:rsidR="00EC6B7B" w:rsidRPr="00071C8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39BDDEC" w14:textId="77777777" w:rsidR="00EC6B7B" w:rsidRPr="00071C8F" w:rsidRDefault="00DE56C1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>Termin realizacji              od….-do….</w:t>
            </w:r>
          </w:p>
          <w:p w14:paraId="2D9D7051" w14:textId="77777777" w:rsidR="00A37416" w:rsidRPr="00071C8F" w:rsidRDefault="00A37416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>(dzień/miesiąc/rok)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EA9524" w14:textId="77777777" w:rsidR="00EC6B7B" w:rsidRPr="00071C8F" w:rsidRDefault="00A37416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pacing w:val="4"/>
                <w:sz w:val="20"/>
                <w:szCs w:val="20"/>
              </w:rPr>
              <w:t xml:space="preserve">Nazwa zamawiającego </w:t>
            </w:r>
            <w:r w:rsidR="00EC6B7B" w:rsidRPr="00071C8F">
              <w:rPr>
                <w:b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3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684505" w14:textId="77777777" w:rsidR="00EC6B7B" w:rsidRPr="00071C8F" w:rsidRDefault="00A37416" w:rsidP="00A37416">
            <w:pPr>
              <w:spacing w:line="276" w:lineRule="auto"/>
              <w:contextualSpacing/>
              <w:rPr>
                <w:b/>
                <w:spacing w:val="4"/>
                <w:sz w:val="20"/>
                <w:szCs w:val="20"/>
              </w:rPr>
            </w:pPr>
            <w:r w:rsidRPr="00071C8F">
              <w:rPr>
                <w:b/>
                <w:sz w:val="20"/>
                <w:szCs w:val="20"/>
              </w:rPr>
              <w:t>Charakterystyka zamówienia (zakres rzeczowy)</w:t>
            </w:r>
          </w:p>
        </w:tc>
      </w:tr>
      <w:tr w:rsidR="00EC6B7B" w:rsidRPr="00071C8F" w14:paraId="450A1DCC" w14:textId="77777777" w:rsidTr="00A37416">
        <w:trPr>
          <w:cantSplit/>
          <w:trHeight w:val="986"/>
          <w:jc w:val="center"/>
        </w:trPr>
        <w:tc>
          <w:tcPr>
            <w:tcW w:w="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2EDCA3" w14:textId="77777777" w:rsidR="00EC6B7B" w:rsidRPr="00071C8F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spacing w:val="4"/>
                <w:sz w:val="20"/>
                <w:szCs w:val="20"/>
              </w:rPr>
            </w:pPr>
            <w:r w:rsidRPr="00071C8F"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D33A66" w14:textId="77777777" w:rsidR="00EC6B7B" w:rsidRPr="00071C8F" w:rsidRDefault="00EC6B7B" w:rsidP="002659C2">
            <w:pPr>
              <w:snapToGrid w:val="0"/>
              <w:spacing w:line="276" w:lineRule="auto"/>
              <w:ind w:right="141"/>
              <w:contextualSpacing/>
              <w:rPr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742516" w14:textId="77777777" w:rsidR="00EC6B7B" w:rsidRPr="00071C8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BF8226" w14:textId="77777777" w:rsidR="00EC6B7B" w:rsidRPr="00071C8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F0DEBE" w14:textId="77777777" w:rsidR="00EC6B7B" w:rsidRPr="00071C8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b/>
                <w:color w:val="FF0000"/>
                <w:spacing w:val="4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9E114A" w14:textId="77777777" w:rsidR="00EC6B7B" w:rsidRPr="00071C8F" w:rsidRDefault="00EC6B7B" w:rsidP="006A38F2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59C2" w:rsidRPr="00071C8F" w14:paraId="6B807881" w14:textId="77777777" w:rsidTr="00A37416">
        <w:trPr>
          <w:cantSplit/>
          <w:trHeight w:val="986"/>
          <w:jc w:val="center"/>
        </w:trPr>
        <w:tc>
          <w:tcPr>
            <w:tcW w:w="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25F3C0" w14:textId="77777777" w:rsidR="002659C2" w:rsidRPr="00071C8F" w:rsidRDefault="002659C2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spacing w:val="4"/>
                <w:sz w:val="20"/>
                <w:szCs w:val="20"/>
              </w:rPr>
            </w:pPr>
            <w:r w:rsidRPr="00071C8F">
              <w:rPr>
                <w:spacing w:val="4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04E205" w14:textId="77777777" w:rsidR="002659C2" w:rsidRPr="00071C8F" w:rsidRDefault="002659C2" w:rsidP="002659C2">
            <w:pPr>
              <w:snapToGrid w:val="0"/>
              <w:spacing w:line="276" w:lineRule="auto"/>
              <w:ind w:right="141"/>
              <w:contextualSpacing/>
              <w:rPr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5FA86B" w14:textId="77777777" w:rsidR="002659C2" w:rsidRPr="00071C8F" w:rsidRDefault="002659C2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CCD91B" w14:textId="77777777" w:rsidR="002659C2" w:rsidRPr="00071C8F" w:rsidRDefault="002659C2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B1982F" w14:textId="77777777" w:rsidR="002659C2" w:rsidRPr="00071C8F" w:rsidRDefault="002659C2" w:rsidP="006A38F2">
            <w:pPr>
              <w:snapToGrid w:val="0"/>
              <w:spacing w:line="276" w:lineRule="auto"/>
              <w:contextualSpacing/>
              <w:jc w:val="center"/>
              <w:rPr>
                <w:b/>
                <w:color w:val="FF0000"/>
                <w:spacing w:val="4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27FF77" w14:textId="77777777" w:rsidR="002659C2" w:rsidRPr="00071C8F" w:rsidRDefault="002659C2" w:rsidP="006A38F2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071C8F" w:rsidRPr="00071C8F" w14:paraId="629A3F57" w14:textId="77777777" w:rsidTr="00A37416">
        <w:trPr>
          <w:cantSplit/>
          <w:trHeight w:val="986"/>
          <w:jc w:val="center"/>
        </w:trPr>
        <w:tc>
          <w:tcPr>
            <w:tcW w:w="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9BEBDE" w14:textId="77777777" w:rsidR="00071C8F" w:rsidRPr="00071C8F" w:rsidRDefault="00071C8F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spacing w:val="4"/>
                <w:sz w:val="20"/>
                <w:szCs w:val="20"/>
              </w:rPr>
            </w:pPr>
            <w:r w:rsidRPr="00071C8F">
              <w:rPr>
                <w:spacing w:val="4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B478FF" w14:textId="77777777" w:rsidR="00071C8F" w:rsidRPr="00071C8F" w:rsidRDefault="00071C8F" w:rsidP="002659C2">
            <w:pPr>
              <w:snapToGrid w:val="0"/>
              <w:spacing w:line="276" w:lineRule="auto"/>
              <w:ind w:right="141"/>
              <w:contextualSpacing/>
              <w:rPr>
                <w:spacing w:val="4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927DD7" w14:textId="77777777" w:rsidR="00071C8F" w:rsidRPr="00071C8F" w:rsidRDefault="00071C8F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F28B94" w14:textId="77777777" w:rsidR="00071C8F" w:rsidRPr="00071C8F" w:rsidRDefault="00071C8F" w:rsidP="006A38F2">
            <w:pPr>
              <w:snapToGrid w:val="0"/>
              <w:spacing w:line="276" w:lineRule="auto"/>
              <w:contextualSpacing/>
              <w:jc w:val="center"/>
              <w:rPr>
                <w:b/>
                <w:spacing w:val="4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E18AE1" w14:textId="77777777" w:rsidR="00071C8F" w:rsidRPr="00071C8F" w:rsidRDefault="00071C8F" w:rsidP="006A38F2">
            <w:pPr>
              <w:snapToGrid w:val="0"/>
              <w:spacing w:line="276" w:lineRule="auto"/>
              <w:contextualSpacing/>
              <w:jc w:val="center"/>
              <w:rPr>
                <w:b/>
                <w:color w:val="FF0000"/>
                <w:spacing w:val="4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99929D" w14:textId="77777777" w:rsidR="00071C8F" w:rsidRPr="00071C8F" w:rsidRDefault="00071C8F" w:rsidP="006A38F2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14:paraId="527CD02F" w14:textId="77777777" w:rsidR="009B4F3E" w:rsidRPr="00071C8F" w:rsidRDefault="009B4F3E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sz w:val="16"/>
          <w:szCs w:val="16"/>
        </w:rPr>
      </w:pPr>
    </w:p>
    <w:p w14:paraId="194B8447" w14:textId="5EDD82F3" w:rsidR="00A46873" w:rsidRPr="00071C8F" w:rsidRDefault="00A46873" w:rsidP="00A46873">
      <w:pPr>
        <w:pStyle w:val="Bezodstpw"/>
        <w:spacing w:line="276" w:lineRule="auto"/>
        <w:ind w:left="708"/>
        <w:jc w:val="both"/>
        <w:rPr>
          <w:sz w:val="20"/>
          <w:szCs w:val="20"/>
          <w:lang w:eastAsia="en-US"/>
        </w:rPr>
      </w:pPr>
      <w:r w:rsidRPr="00071C8F">
        <w:rPr>
          <w:sz w:val="20"/>
          <w:szCs w:val="20"/>
          <w:lang w:eastAsia="en-US"/>
        </w:rPr>
        <w:t>Do każdej pozycji wykazu należy załączyć dowody określające, czy</w:t>
      </w:r>
      <w:r w:rsidR="004F4BE6">
        <w:rPr>
          <w:sz w:val="20"/>
          <w:szCs w:val="20"/>
          <w:lang w:eastAsia="en-US"/>
        </w:rPr>
        <w:t xml:space="preserve"> usługi</w:t>
      </w:r>
      <w:r w:rsidR="00DA18E2" w:rsidRPr="00071C8F">
        <w:rPr>
          <w:sz w:val="20"/>
          <w:szCs w:val="20"/>
          <w:lang w:eastAsia="en-US"/>
        </w:rPr>
        <w:t xml:space="preserve"> </w:t>
      </w:r>
      <w:r w:rsidRPr="00071C8F">
        <w:rPr>
          <w:sz w:val="20"/>
          <w:szCs w:val="20"/>
          <w:lang w:eastAsia="en-US"/>
        </w:rPr>
        <w:t xml:space="preserve"> te zostały wykonane w sposób należyty</w:t>
      </w:r>
      <w:r w:rsidR="00497F1B" w:rsidRPr="00071C8F">
        <w:rPr>
          <w:sz w:val="20"/>
          <w:szCs w:val="20"/>
          <w:lang w:eastAsia="en-US"/>
        </w:rPr>
        <w:t>.</w:t>
      </w:r>
    </w:p>
    <w:p w14:paraId="011E4C2C" w14:textId="77777777" w:rsidR="00785AAF" w:rsidRPr="00071C8F" w:rsidRDefault="00785AAF" w:rsidP="004B2B67">
      <w:pPr>
        <w:autoSpaceDE w:val="0"/>
        <w:autoSpaceDN w:val="0"/>
        <w:adjustRightInd w:val="0"/>
        <w:spacing w:line="276" w:lineRule="auto"/>
        <w:contextualSpacing/>
        <w:rPr>
          <w:sz w:val="20"/>
          <w:szCs w:val="20"/>
        </w:rPr>
      </w:pPr>
    </w:p>
    <w:p w14:paraId="025CE631" w14:textId="77777777" w:rsidR="002659C2" w:rsidRPr="00071C8F" w:rsidRDefault="002659C2" w:rsidP="002659C2">
      <w:pPr>
        <w:rPr>
          <w:sz w:val="20"/>
          <w:szCs w:val="20"/>
        </w:rPr>
      </w:pPr>
    </w:p>
    <w:p w14:paraId="51114E6F" w14:textId="77777777" w:rsidR="004F4BE6" w:rsidRDefault="004F4BE6" w:rsidP="0014683F">
      <w:pPr>
        <w:spacing w:line="360" w:lineRule="auto"/>
        <w:ind w:left="5670"/>
        <w:jc w:val="center"/>
        <w:rPr>
          <w:i/>
          <w:sz w:val="16"/>
          <w:szCs w:val="16"/>
        </w:rPr>
      </w:pPr>
    </w:p>
    <w:p w14:paraId="748884FD" w14:textId="77777777" w:rsidR="004F4BE6" w:rsidRDefault="004F4BE6" w:rsidP="0014683F">
      <w:pPr>
        <w:spacing w:line="360" w:lineRule="auto"/>
        <w:ind w:left="5670"/>
        <w:jc w:val="center"/>
        <w:rPr>
          <w:i/>
          <w:sz w:val="16"/>
          <w:szCs w:val="16"/>
        </w:rPr>
      </w:pPr>
    </w:p>
    <w:p w14:paraId="40F78DBD" w14:textId="1FFAD34A" w:rsidR="0014683F" w:rsidRPr="00071C8F" w:rsidRDefault="0014683F" w:rsidP="004F4BE6">
      <w:pPr>
        <w:spacing w:line="360" w:lineRule="auto"/>
        <w:ind w:left="5670"/>
        <w:jc w:val="right"/>
        <w:rPr>
          <w:i/>
          <w:sz w:val="16"/>
          <w:szCs w:val="16"/>
        </w:rPr>
      </w:pPr>
      <w:r w:rsidRPr="00071C8F">
        <w:rPr>
          <w:i/>
          <w:sz w:val="16"/>
          <w:szCs w:val="16"/>
        </w:rPr>
        <w:t xml:space="preserve">Dokument musi być podpisany kwalifikowanym podpisem elektronicznym </w:t>
      </w:r>
    </w:p>
    <w:p w14:paraId="740569E1" w14:textId="77777777" w:rsidR="0014683F" w:rsidRPr="00071C8F" w:rsidRDefault="0014683F" w:rsidP="004F4BE6">
      <w:pPr>
        <w:spacing w:line="360" w:lineRule="auto"/>
        <w:ind w:left="5670"/>
        <w:jc w:val="right"/>
        <w:rPr>
          <w:i/>
          <w:sz w:val="16"/>
          <w:szCs w:val="16"/>
        </w:rPr>
      </w:pPr>
      <w:r w:rsidRPr="00071C8F">
        <w:rPr>
          <w:i/>
          <w:sz w:val="16"/>
          <w:szCs w:val="16"/>
        </w:rPr>
        <w:t>lub podpisem zaufanym lub elektronicznym podpisem osobistym</w:t>
      </w:r>
    </w:p>
    <w:p w14:paraId="0EBBC2A5" w14:textId="77777777" w:rsidR="00DA509A" w:rsidRPr="00071C8F" w:rsidRDefault="00DA509A" w:rsidP="00DA509A">
      <w:pPr>
        <w:jc w:val="both"/>
        <w:rPr>
          <w:sz w:val="20"/>
          <w:szCs w:val="20"/>
        </w:rPr>
      </w:pPr>
    </w:p>
    <w:sectPr w:rsidR="00DA509A" w:rsidRPr="00071C8F" w:rsidSect="006556BC">
      <w:headerReference w:type="default" r:id="rId8"/>
      <w:footerReference w:type="even" r:id="rId9"/>
      <w:footerReference w:type="default" r:id="rId10"/>
      <w:pgSz w:w="16838" w:h="11906" w:orient="landscape"/>
      <w:pgMar w:top="851" w:right="1134" w:bottom="142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06BA" w14:textId="77777777" w:rsidR="005661C5" w:rsidRDefault="005661C5">
      <w:r>
        <w:separator/>
      </w:r>
    </w:p>
  </w:endnote>
  <w:endnote w:type="continuationSeparator" w:id="0">
    <w:p w14:paraId="2D393A92" w14:textId="77777777" w:rsidR="005661C5" w:rsidRDefault="0056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81D8" w14:textId="77777777" w:rsidR="009B4F3E" w:rsidRDefault="009B4F3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BDEBA5" w14:textId="77777777" w:rsidR="009B4F3E" w:rsidRDefault="009B4F3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9FD7" w14:textId="77777777" w:rsidR="009B4F3E" w:rsidRDefault="009B4F3E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7D3D1" w14:textId="77777777" w:rsidR="005661C5" w:rsidRDefault="005661C5">
      <w:r>
        <w:separator/>
      </w:r>
    </w:p>
  </w:footnote>
  <w:footnote w:type="continuationSeparator" w:id="0">
    <w:p w14:paraId="4F1CD915" w14:textId="77777777" w:rsidR="005661C5" w:rsidRDefault="0056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63AE" w14:textId="155D8460" w:rsidR="008E466D" w:rsidRPr="00AB2385" w:rsidRDefault="009B4F3E" w:rsidP="00AB2385">
    <w:pPr>
      <w:pStyle w:val="Nagwek"/>
      <w:jc w:val="right"/>
      <w:rPr>
        <w:color w:val="FF0000"/>
        <w:lang w:val="pl-PL"/>
      </w:rPr>
    </w:pPr>
    <w:r w:rsidRPr="00454238">
      <w:rPr>
        <w:rFonts w:ascii="Cambria" w:hAnsi="Cambria" w:cs="Arial"/>
        <w:sz w:val="20"/>
        <w:szCs w:val="20"/>
      </w:rPr>
      <w:t xml:space="preserve">Znak sprawy: </w:t>
    </w:r>
    <w:r>
      <w:rPr>
        <w:rFonts w:ascii="Cambria" w:hAnsi="Cambria" w:cs="Arial"/>
        <w:sz w:val="20"/>
        <w:szCs w:val="20"/>
      </w:rPr>
      <w:t xml:space="preserve"> </w:t>
    </w:r>
    <w:r w:rsidR="004F4BE6">
      <w:rPr>
        <w:rFonts w:ascii="Cambria" w:hAnsi="Cambria" w:cs="Arial"/>
        <w:sz w:val="20"/>
        <w:szCs w:val="20"/>
        <w:lang w:val="pl-PL"/>
      </w:rPr>
      <w:t>PR.3.6721.1/2/3.2026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C26F0A"/>
    <w:multiLevelType w:val="hybridMultilevel"/>
    <w:tmpl w:val="DE96D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2596C7E"/>
    <w:multiLevelType w:val="hybridMultilevel"/>
    <w:tmpl w:val="A2B43CFE"/>
    <w:lvl w:ilvl="0" w:tplc="20547BE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0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1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5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6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7" w15:restartNumberingAfterBreak="0">
    <w:nsid w:val="578310D9"/>
    <w:multiLevelType w:val="hybridMultilevel"/>
    <w:tmpl w:val="9404C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7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0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3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01622904">
    <w:abstractNumId w:val="35"/>
  </w:num>
  <w:num w:numId="2" w16cid:durableId="960112156">
    <w:abstractNumId w:val="41"/>
  </w:num>
  <w:num w:numId="3" w16cid:durableId="730613083">
    <w:abstractNumId w:val="29"/>
  </w:num>
  <w:num w:numId="4" w16cid:durableId="1689865395">
    <w:abstractNumId w:val="26"/>
  </w:num>
  <w:num w:numId="5" w16cid:durableId="1080444170">
    <w:abstractNumId w:val="19"/>
  </w:num>
  <w:num w:numId="6" w16cid:durableId="1096634110">
    <w:abstractNumId w:val="32"/>
  </w:num>
  <w:num w:numId="7" w16cid:durableId="956715577">
    <w:abstractNumId w:val="36"/>
  </w:num>
  <w:num w:numId="8" w16cid:durableId="378214681">
    <w:abstractNumId w:val="24"/>
  </w:num>
  <w:num w:numId="9" w16cid:durableId="116610713">
    <w:abstractNumId w:val="48"/>
  </w:num>
  <w:num w:numId="10" w16cid:durableId="1672490293">
    <w:abstractNumId w:val="53"/>
  </w:num>
  <w:num w:numId="11" w16cid:durableId="112218159">
    <w:abstractNumId w:val="20"/>
  </w:num>
  <w:num w:numId="12" w16cid:durableId="1627806913">
    <w:abstractNumId w:val="51"/>
  </w:num>
  <w:num w:numId="13" w16cid:durableId="256988344">
    <w:abstractNumId w:val="52"/>
  </w:num>
  <w:num w:numId="14" w16cid:durableId="1418792550">
    <w:abstractNumId w:val="13"/>
  </w:num>
  <w:num w:numId="15" w16cid:durableId="19287873">
    <w:abstractNumId w:val="27"/>
  </w:num>
  <w:num w:numId="16" w16cid:durableId="1216117870">
    <w:abstractNumId w:val="31"/>
  </w:num>
  <w:num w:numId="17" w16cid:durableId="1649750392">
    <w:abstractNumId w:val="47"/>
  </w:num>
  <w:num w:numId="18" w16cid:durableId="84418989">
    <w:abstractNumId w:val="23"/>
  </w:num>
  <w:num w:numId="19" w16cid:durableId="747271816">
    <w:abstractNumId w:val="14"/>
  </w:num>
  <w:num w:numId="20" w16cid:durableId="249967199">
    <w:abstractNumId w:val="17"/>
  </w:num>
  <w:num w:numId="21" w16cid:durableId="548692830">
    <w:abstractNumId w:val="42"/>
  </w:num>
  <w:num w:numId="22" w16cid:durableId="1634483516">
    <w:abstractNumId w:val="18"/>
  </w:num>
  <w:num w:numId="23" w16cid:durableId="2041129875">
    <w:abstractNumId w:val="46"/>
  </w:num>
  <w:num w:numId="24" w16cid:durableId="1401564026">
    <w:abstractNumId w:val="44"/>
  </w:num>
  <w:num w:numId="25" w16cid:durableId="900094709">
    <w:abstractNumId w:val="22"/>
  </w:num>
  <w:num w:numId="26" w16cid:durableId="109478150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717024">
    <w:abstractNumId w:val="49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8434745">
    <w:abstractNumId w:val="3"/>
  </w:num>
  <w:num w:numId="29" w16cid:durableId="1718771438">
    <w:abstractNumId w:val="8"/>
  </w:num>
  <w:num w:numId="30" w16cid:durableId="589892001">
    <w:abstractNumId w:val="2"/>
  </w:num>
  <w:num w:numId="31" w16cid:durableId="326321550">
    <w:abstractNumId w:val="40"/>
  </w:num>
  <w:num w:numId="32" w16cid:durableId="257106826">
    <w:abstractNumId w:val="12"/>
  </w:num>
  <w:num w:numId="33" w16cid:durableId="536084912">
    <w:abstractNumId w:val="28"/>
  </w:num>
  <w:num w:numId="34" w16cid:durableId="1951273926">
    <w:abstractNumId w:val="43"/>
  </w:num>
  <w:num w:numId="35" w16cid:durableId="1083991466">
    <w:abstractNumId w:val="16"/>
  </w:num>
  <w:num w:numId="36" w16cid:durableId="1785224253">
    <w:abstractNumId w:val="50"/>
  </w:num>
  <w:num w:numId="37" w16cid:durableId="1464883117">
    <w:abstractNumId w:val="15"/>
  </w:num>
  <w:num w:numId="38" w16cid:durableId="1538352323">
    <w:abstractNumId w:val="9"/>
  </w:num>
  <w:num w:numId="39" w16cid:durableId="1801145843">
    <w:abstractNumId w:val="25"/>
  </w:num>
  <w:num w:numId="40" w16cid:durableId="776632735">
    <w:abstractNumId w:val="38"/>
  </w:num>
  <w:num w:numId="41" w16cid:durableId="200627672">
    <w:abstractNumId w:val="33"/>
  </w:num>
  <w:num w:numId="42" w16cid:durableId="750601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4278075">
    <w:abstractNumId w:val="11"/>
  </w:num>
  <w:num w:numId="44" w16cid:durableId="446462436">
    <w:abstractNumId w:val="10"/>
  </w:num>
  <w:num w:numId="45" w16cid:durableId="1843856752">
    <w:abstractNumId w:val="37"/>
  </w:num>
  <w:num w:numId="46" w16cid:durableId="1188522688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35E0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5964"/>
    <w:rsid w:val="00047EF2"/>
    <w:rsid w:val="00054BF5"/>
    <w:rsid w:val="00055851"/>
    <w:rsid w:val="00061F88"/>
    <w:rsid w:val="00063849"/>
    <w:rsid w:val="00064829"/>
    <w:rsid w:val="000675E7"/>
    <w:rsid w:val="00070743"/>
    <w:rsid w:val="00071C8F"/>
    <w:rsid w:val="000726CE"/>
    <w:rsid w:val="00075847"/>
    <w:rsid w:val="00080D85"/>
    <w:rsid w:val="000812A3"/>
    <w:rsid w:val="00084151"/>
    <w:rsid w:val="000858B3"/>
    <w:rsid w:val="00090A82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5FE5"/>
    <w:rsid w:val="000D2A82"/>
    <w:rsid w:val="000D3592"/>
    <w:rsid w:val="000D40FD"/>
    <w:rsid w:val="000E05B9"/>
    <w:rsid w:val="000E4E2A"/>
    <w:rsid w:val="000E7F53"/>
    <w:rsid w:val="000F6D9C"/>
    <w:rsid w:val="0010294D"/>
    <w:rsid w:val="00102A85"/>
    <w:rsid w:val="00102C0C"/>
    <w:rsid w:val="00103155"/>
    <w:rsid w:val="001054D9"/>
    <w:rsid w:val="00114AAA"/>
    <w:rsid w:val="00114EE9"/>
    <w:rsid w:val="001201D6"/>
    <w:rsid w:val="001218E1"/>
    <w:rsid w:val="00122276"/>
    <w:rsid w:val="00123FE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683F"/>
    <w:rsid w:val="0014707D"/>
    <w:rsid w:val="00151DB1"/>
    <w:rsid w:val="001568FB"/>
    <w:rsid w:val="00157704"/>
    <w:rsid w:val="00161565"/>
    <w:rsid w:val="0016212F"/>
    <w:rsid w:val="00162505"/>
    <w:rsid w:val="00162560"/>
    <w:rsid w:val="00164F38"/>
    <w:rsid w:val="00165D29"/>
    <w:rsid w:val="001720B9"/>
    <w:rsid w:val="0017416A"/>
    <w:rsid w:val="00174344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18B3"/>
    <w:rsid w:val="00211D44"/>
    <w:rsid w:val="00213968"/>
    <w:rsid w:val="002232E2"/>
    <w:rsid w:val="00223750"/>
    <w:rsid w:val="00224543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57B6A"/>
    <w:rsid w:val="00261B89"/>
    <w:rsid w:val="0026568F"/>
    <w:rsid w:val="002659C2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3FAD"/>
    <w:rsid w:val="002B6740"/>
    <w:rsid w:val="002C185C"/>
    <w:rsid w:val="002C49D9"/>
    <w:rsid w:val="002C6B65"/>
    <w:rsid w:val="002C75A5"/>
    <w:rsid w:val="002D3C01"/>
    <w:rsid w:val="002D645D"/>
    <w:rsid w:val="002D67E0"/>
    <w:rsid w:val="002D6BEA"/>
    <w:rsid w:val="002D74BE"/>
    <w:rsid w:val="002D7AED"/>
    <w:rsid w:val="002E0A89"/>
    <w:rsid w:val="002E51A6"/>
    <w:rsid w:val="002F0291"/>
    <w:rsid w:val="002F16D6"/>
    <w:rsid w:val="002F26C4"/>
    <w:rsid w:val="002F79CA"/>
    <w:rsid w:val="00302515"/>
    <w:rsid w:val="00302B07"/>
    <w:rsid w:val="003062AC"/>
    <w:rsid w:val="00310A34"/>
    <w:rsid w:val="0031370D"/>
    <w:rsid w:val="00313888"/>
    <w:rsid w:val="00315240"/>
    <w:rsid w:val="0032032A"/>
    <w:rsid w:val="00320DC8"/>
    <w:rsid w:val="003252AD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6F45"/>
    <w:rsid w:val="00367880"/>
    <w:rsid w:val="00367A44"/>
    <w:rsid w:val="00377E28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48F1"/>
    <w:rsid w:val="003C4B19"/>
    <w:rsid w:val="003C659A"/>
    <w:rsid w:val="003C7514"/>
    <w:rsid w:val="003D1ED1"/>
    <w:rsid w:val="003D4FCB"/>
    <w:rsid w:val="003D716D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07746"/>
    <w:rsid w:val="0041083A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374E"/>
    <w:rsid w:val="0044434A"/>
    <w:rsid w:val="0044547F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609D"/>
    <w:rsid w:val="0047062C"/>
    <w:rsid w:val="00475DE3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97F1B"/>
    <w:rsid w:val="004A1963"/>
    <w:rsid w:val="004A50BC"/>
    <w:rsid w:val="004A57A5"/>
    <w:rsid w:val="004A731F"/>
    <w:rsid w:val="004A76EB"/>
    <w:rsid w:val="004A7E36"/>
    <w:rsid w:val="004B2B67"/>
    <w:rsid w:val="004B50F0"/>
    <w:rsid w:val="004B5569"/>
    <w:rsid w:val="004C0C45"/>
    <w:rsid w:val="004C1036"/>
    <w:rsid w:val="004C10D6"/>
    <w:rsid w:val="004C2620"/>
    <w:rsid w:val="004C52C0"/>
    <w:rsid w:val="004C6EE4"/>
    <w:rsid w:val="004D4CCE"/>
    <w:rsid w:val="004D63E9"/>
    <w:rsid w:val="004E3410"/>
    <w:rsid w:val="004E4827"/>
    <w:rsid w:val="004E5DD6"/>
    <w:rsid w:val="004E6D1D"/>
    <w:rsid w:val="004E77F1"/>
    <w:rsid w:val="004E7F7A"/>
    <w:rsid w:val="004F1DB6"/>
    <w:rsid w:val="004F31B5"/>
    <w:rsid w:val="004F4AC8"/>
    <w:rsid w:val="004F4BE6"/>
    <w:rsid w:val="00501733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AFF"/>
    <w:rsid w:val="0054161F"/>
    <w:rsid w:val="00541932"/>
    <w:rsid w:val="00545905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61C5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3DA7"/>
    <w:rsid w:val="005B588A"/>
    <w:rsid w:val="005B7FF2"/>
    <w:rsid w:val="005C02F8"/>
    <w:rsid w:val="005C13F5"/>
    <w:rsid w:val="005C1C2E"/>
    <w:rsid w:val="005C2B74"/>
    <w:rsid w:val="005C52B4"/>
    <w:rsid w:val="005C6566"/>
    <w:rsid w:val="005C74D9"/>
    <w:rsid w:val="005D3855"/>
    <w:rsid w:val="005D3AC6"/>
    <w:rsid w:val="005D3E53"/>
    <w:rsid w:val="005D49B2"/>
    <w:rsid w:val="005E109B"/>
    <w:rsid w:val="005E25BB"/>
    <w:rsid w:val="005E3921"/>
    <w:rsid w:val="005E577F"/>
    <w:rsid w:val="005F248D"/>
    <w:rsid w:val="005F3C52"/>
    <w:rsid w:val="005F51FC"/>
    <w:rsid w:val="005F53FF"/>
    <w:rsid w:val="005F73BE"/>
    <w:rsid w:val="00601FA4"/>
    <w:rsid w:val="00602562"/>
    <w:rsid w:val="006042A2"/>
    <w:rsid w:val="00606915"/>
    <w:rsid w:val="00607529"/>
    <w:rsid w:val="00607E94"/>
    <w:rsid w:val="0061146E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56BC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3C32"/>
    <w:rsid w:val="006B48EB"/>
    <w:rsid w:val="006B65EA"/>
    <w:rsid w:val="006B6D15"/>
    <w:rsid w:val="006C1399"/>
    <w:rsid w:val="006C1C5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1D1"/>
    <w:rsid w:val="006E3411"/>
    <w:rsid w:val="006E500A"/>
    <w:rsid w:val="006E7876"/>
    <w:rsid w:val="006E797B"/>
    <w:rsid w:val="006E7E6C"/>
    <w:rsid w:val="006F02D0"/>
    <w:rsid w:val="006F4070"/>
    <w:rsid w:val="006F4D47"/>
    <w:rsid w:val="006F5453"/>
    <w:rsid w:val="006F5C85"/>
    <w:rsid w:val="006F74DA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1BF1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63E7"/>
    <w:rsid w:val="00777472"/>
    <w:rsid w:val="00780A2C"/>
    <w:rsid w:val="00783B68"/>
    <w:rsid w:val="00784738"/>
    <w:rsid w:val="00785AAF"/>
    <w:rsid w:val="007877E3"/>
    <w:rsid w:val="00787E16"/>
    <w:rsid w:val="00791388"/>
    <w:rsid w:val="00791CDB"/>
    <w:rsid w:val="00792EE6"/>
    <w:rsid w:val="00793775"/>
    <w:rsid w:val="0079444B"/>
    <w:rsid w:val="007A0335"/>
    <w:rsid w:val="007A7C26"/>
    <w:rsid w:val="007B21B2"/>
    <w:rsid w:val="007C0CCF"/>
    <w:rsid w:val="007C3ED1"/>
    <w:rsid w:val="007C4815"/>
    <w:rsid w:val="007C73C6"/>
    <w:rsid w:val="007D29F5"/>
    <w:rsid w:val="007D2EDC"/>
    <w:rsid w:val="007D5D10"/>
    <w:rsid w:val="007E08D6"/>
    <w:rsid w:val="007E1FF1"/>
    <w:rsid w:val="007E388B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341"/>
    <w:rsid w:val="008344A7"/>
    <w:rsid w:val="00834CD9"/>
    <w:rsid w:val="008375EC"/>
    <w:rsid w:val="008409B8"/>
    <w:rsid w:val="00840E8D"/>
    <w:rsid w:val="008454AD"/>
    <w:rsid w:val="00845544"/>
    <w:rsid w:val="00851265"/>
    <w:rsid w:val="00852689"/>
    <w:rsid w:val="00853712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85B66"/>
    <w:rsid w:val="008918F0"/>
    <w:rsid w:val="00892186"/>
    <w:rsid w:val="00896C0F"/>
    <w:rsid w:val="008A0763"/>
    <w:rsid w:val="008A10C0"/>
    <w:rsid w:val="008A1345"/>
    <w:rsid w:val="008A27B1"/>
    <w:rsid w:val="008A41DF"/>
    <w:rsid w:val="008B11F9"/>
    <w:rsid w:val="008B1DB3"/>
    <w:rsid w:val="008B3B91"/>
    <w:rsid w:val="008B504A"/>
    <w:rsid w:val="008C14C6"/>
    <w:rsid w:val="008C5A0B"/>
    <w:rsid w:val="008C5EBB"/>
    <w:rsid w:val="008C6142"/>
    <w:rsid w:val="008C7516"/>
    <w:rsid w:val="008D1ABD"/>
    <w:rsid w:val="008D38B4"/>
    <w:rsid w:val="008D5AC9"/>
    <w:rsid w:val="008D7041"/>
    <w:rsid w:val="008E466D"/>
    <w:rsid w:val="008E5B27"/>
    <w:rsid w:val="008F0BFB"/>
    <w:rsid w:val="008F21F2"/>
    <w:rsid w:val="008F2E6F"/>
    <w:rsid w:val="008F665B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C09"/>
    <w:rsid w:val="00925FAA"/>
    <w:rsid w:val="00926A77"/>
    <w:rsid w:val="00930CC4"/>
    <w:rsid w:val="00934FEA"/>
    <w:rsid w:val="00936437"/>
    <w:rsid w:val="00937018"/>
    <w:rsid w:val="009370DA"/>
    <w:rsid w:val="00937E37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465A"/>
    <w:rsid w:val="009660DD"/>
    <w:rsid w:val="00966BB2"/>
    <w:rsid w:val="00971DEA"/>
    <w:rsid w:val="009829D9"/>
    <w:rsid w:val="00983423"/>
    <w:rsid w:val="00983D87"/>
    <w:rsid w:val="00984AAC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4F3E"/>
    <w:rsid w:val="009C0A20"/>
    <w:rsid w:val="009C0E5F"/>
    <w:rsid w:val="009C390D"/>
    <w:rsid w:val="009C5089"/>
    <w:rsid w:val="009C58F9"/>
    <w:rsid w:val="009C6657"/>
    <w:rsid w:val="009C7250"/>
    <w:rsid w:val="009C7EB8"/>
    <w:rsid w:val="009D0427"/>
    <w:rsid w:val="009D0A67"/>
    <w:rsid w:val="009D3C11"/>
    <w:rsid w:val="009D4D28"/>
    <w:rsid w:val="009D5EEE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38CC"/>
    <w:rsid w:val="00A14EE6"/>
    <w:rsid w:val="00A17D18"/>
    <w:rsid w:val="00A20B08"/>
    <w:rsid w:val="00A20E8F"/>
    <w:rsid w:val="00A2116D"/>
    <w:rsid w:val="00A21278"/>
    <w:rsid w:val="00A21A20"/>
    <w:rsid w:val="00A25019"/>
    <w:rsid w:val="00A266B8"/>
    <w:rsid w:val="00A30E35"/>
    <w:rsid w:val="00A3160B"/>
    <w:rsid w:val="00A330D6"/>
    <w:rsid w:val="00A335F1"/>
    <w:rsid w:val="00A3555A"/>
    <w:rsid w:val="00A36B36"/>
    <w:rsid w:val="00A37416"/>
    <w:rsid w:val="00A3787E"/>
    <w:rsid w:val="00A4101C"/>
    <w:rsid w:val="00A410E8"/>
    <w:rsid w:val="00A431D6"/>
    <w:rsid w:val="00A45ED0"/>
    <w:rsid w:val="00A46873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58C"/>
    <w:rsid w:val="00AB2385"/>
    <w:rsid w:val="00AB2527"/>
    <w:rsid w:val="00AB54A4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2E1"/>
    <w:rsid w:val="00B1499E"/>
    <w:rsid w:val="00B153AF"/>
    <w:rsid w:val="00B20941"/>
    <w:rsid w:val="00B20BCF"/>
    <w:rsid w:val="00B21D2F"/>
    <w:rsid w:val="00B21E12"/>
    <w:rsid w:val="00B2301A"/>
    <w:rsid w:val="00B23B20"/>
    <w:rsid w:val="00B24B09"/>
    <w:rsid w:val="00B25215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B34"/>
    <w:rsid w:val="00B5636C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9C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B19B8"/>
    <w:rsid w:val="00BB7015"/>
    <w:rsid w:val="00BC077D"/>
    <w:rsid w:val="00BC4A55"/>
    <w:rsid w:val="00BC4AEA"/>
    <w:rsid w:val="00BC5E6A"/>
    <w:rsid w:val="00BD1112"/>
    <w:rsid w:val="00BD2D8F"/>
    <w:rsid w:val="00BD740A"/>
    <w:rsid w:val="00BD7949"/>
    <w:rsid w:val="00BE087A"/>
    <w:rsid w:val="00BE0A7B"/>
    <w:rsid w:val="00BE28EE"/>
    <w:rsid w:val="00BE38A8"/>
    <w:rsid w:val="00BE5F91"/>
    <w:rsid w:val="00BF15F1"/>
    <w:rsid w:val="00BF1BAE"/>
    <w:rsid w:val="00BF3244"/>
    <w:rsid w:val="00BF353D"/>
    <w:rsid w:val="00BF78FD"/>
    <w:rsid w:val="00C015A6"/>
    <w:rsid w:val="00C0164D"/>
    <w:rsid w:val="00C02FE9"/>
    <w:rsid w:val="00C10C91"/>
    <w:rsid w:val="00C12C50"/>
    <w:rsid w:val="00C12D87"/>
    <w:rsid w:val="00C14458"/>
    <w:rsid w:val="00C153BB"/>
    <w:rsid w:val="00C177B9"/>
    <w:rsid w:val="00C22F62"/>
    <w:rsid w:val="00C24130"/>
    <w:rsid w:val="00C244CC"/>
    <w:rsid w:val="00C244E8"/>
    <w:rsid w:val="00C27669"/>
    <w:rsid w:val="00C27BFA"/>
    <w:rsid w:val="00C308D2"/>
    <w:rsid w:val="00C31DF3"/>
    <w:rsid w:val="00C31EC8"/>
    <w:rsid w:val="00C34684"/>
    <w:rsid w:val="00C34DE1"/>
    <w:rsid w:val="00C353CF"/>
    <w:rsid w:val="00C359DA"/>
    <w:rsid w:val="00C4348A"/>
    <w:rsid w:val="00C43F97"/>
    <w:rsid w:val="00C451BB"/>
    <w:rsid w:val="00C4632C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00B6"/>
    <w:rsid w:val="00C810D6"/>
    <w:rsid w:val="00C82F0B"/>
    <w:rsid w:val="00C83B2C"/>
    <w:rsid w:val="00C874D1"/>
    <w:rsid w:val="00C9266C"/>
    <w:rsid w:val="00C97C1D"/>
    <w:rsid w:val="00CA152F"/>
    <w:rsid w:val="00CA24AE"/>
    <w:rsid w:val="00CA3CB6"/>
    <w:rsid w:val="00CA4619"/>
    <w:rsid w:val="00CA4E25"/>
    <w:rsid w:val="00CB49E0"/>
    <w:rsid w:val="00CB5550"/>
    <w:rsid w:val="00CB6C60"/>
    <w:rsid w:val="00CC2C7F"/>
    <w:rsid w:val="00CC41E1"/>
    <w:rsid w:val="00CC43FF"/>
    <w:rsid w:val="00CC63D6"/>
    <w:rsid w:val="00CD1B83"/>
    <w:rsid w:val="00CD267E"/>
    <w:rsid w:val="00CD2983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6864"/>
    <w:rsid w:val="00CE7014"/>
    <w:rsid w:val="00CF0057"/>
    <w:rsid w:val="00CF04AF"/>
    <w:rsid w:val="00CF2B9E"/>
    <w:rsid w:val="00CF2E3A"/>
    <w:rsid w:val="00CF3E72"/>
    <w:rsid w:val="00CF7166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1FBB"/>
    <w:rsid w:val="00D4235E"/>
    <w:rsid w:val="00D43B7C"/>
    <w:rsid w:val="00D45251"/>
    <w:rsid w:val="00D45FA3"/>
    <w:rsid w:val="00D4687A"/>
    <w:rsid w:val="00D46968"/>
    <w:rsid w:val="00D5254F"/>
    <w:rsid w:val="00D528FD"/>
    <w:rsid w:val="00D52D85"/>
    <w:rsid w:val="00D53879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25CE"/>
    <w:rsid w:val="00D93276"/>
    <w:rsid w:val="00D93CF7"/>
    <w:rsid w:val="00D9451B"/>
    <w:rsid w:val="00D96540"/>
    <w:rsid w:val="00DA18E2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53B3"/>
    <w:rsid w:val="00DD53D8"/>
    <w:rsid w:val="00DE0673"/>
    <w:rsid w:val="00DE17BF"/>
    <w:rsid w:val="00DE56C1"/>
    <w:rsid w:val="00DE5733"/>
    <w:rsid w:val="00DE67E4"/>
    <w:rsid w:val="00DE69B6"/>
    <w:rsid w:val="00DE75D3"/>
    <w:rsid w:val="00DE7EFD"/>
    <w:rsid w:val="00DF01CD"/>
    <w:rsid w:val="00DF1AE3"/>
    <w:rsid w:val="00DF5D0D"/>
    <w:rsid w:val="00DF62C0"/>
    <w:rsid w:val="00DF68C8"/>
    <w:rsid w:val="00E00090"/>
    <w:rsid w:val="00E110B9"/>
    <w:rsid w:val="00E11444"/>
    <w:rsid w:val="00E12125"/>
    <w:rsid w:val="00E176CD"/>
    <w:rsid w:val="00E218E5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2AF9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2BDF"/>
    <w:rsid w:val="00EA4C1A"/>
    <w:rsid w:val="00EB1584"/>
    <w:rsid w:val="00EB1CB1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D7E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E22"/>
    <w:rsid w:val="00F26F8C"/>
    <w:rsid w:val="00F31F89"/>
    <w:rsid w:val="00F32ADC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521FC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4122"/>
    <w:rsid w:val="00F920EB"/>
    <w:rsid w:val="00F92BD6"/>
    <w:rsid w:val="00FA12D9"/>
    <w:rsid w:val="00FA1C7E"/>
    <w:rsid w:val="00FB1331"/>
    <w:rsid w:val="00FB2E1F"/>
    <w:rsid w:val="00FC0A58"/>
    <w:rsid w:val="00FC51CC"/>
    <w:rsid w:val="00FD24DC"/>
    <w:rsid w:val="00FD2552"/>
    <w:rsid w:val="00FD27EC"/>
    <w:rsid w:val="00FD77B3"/>
    <w:rsid w:val="00FD7D0B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7B799B"/>
  <w15:chartTrackingRefBased/>
  <w15:docId w15:val="{5E663CE0-4D1F-4E7A-85C6-EBCDE07EC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7E9BB-4A05-4966-ACE2-2DD796B8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Wojciech Gnyp</cp:lastModifiedBy>
  <cp:revision>6</cp:revision>
  <cp:lastPrinted>2015-12-03T11:59:00Z</cp:lastPrinted>
  <dcterms:created xsi:type="dcterms:W3CDTF">2024-04-15T07:30:00Z</dcterms:created>
  <dcterms:modified xsi:type="dcterms:W3CDTF">2026-04-15T13:18:00Z</dcterms:modified>
</cp:coreProperties>
</file>